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改进措施跟踪表</w:t>
      </w:r>
    </w:p>
    <w:p>
      <w:r>
        <w:t>记录编号：FM-058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问题描述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改进措施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责任部门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计划完成日期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实际完成日期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验证结果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